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EG-DG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313041721" name="019ffbab-437d-7d87-baa5-81eab26a52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123003" name="019ffbab-437d-7d87-baa5-81eab26a523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Büro/ Gang/ Schlafzimmer </w:t>
            </w:r>
          </w:p>
          <w:p>
            <w:pPr>
              <w:spacing w:before="0" w:after="0" w:line="240" w:lineRule="auto"/>
            </w:pPr>
            <w:r>
              <w:t>OG-DG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53103837" name="019ffba8-6f0f-73bb-a6ab-fe2a623beef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0710185" name="019ffba8-6f0f-73bb-a6ab-fe2a623beef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Gang/ Treppenhaus/ Küche/ Wohnzimmer </w:t>
            </w:r>
          </w:p>
          <w:p>
            <w:pPr>
              <w:spacing w:before="0" w:after="0" w:line="240" w:lineRule="auto"/>
            </w:pPr>
            <w:r>
              <w:t>EG-DG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21473759" name="019ffb9c-de24-78ab-a50a-1a7ed0c2ed2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5596688" name="019ffb9c-de24-78ab-a50a-1a7ed0c2ed2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86602848" name="019ffb9f-c78e-7c6f-91b5-b3b4b6f69ff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2896754" name="019ffb9f-c78e-7c6f-91b5-b3b4b6f69ff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49276114" name="019ffba6-c537-796c-857a-4f7ac3cbac7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529155" name="019ffba6-c537-796c-857a-4f7ac3cbac7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965535235" name="019ffb9e-c288-70f4-a1b7-50208478fdd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7507471" name="019ffb9e-c288-70f4-a1b7-50208478fdd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574904144" name="019ffba0-9dcb-75d0-bd64-fb7b206637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4682707" name="019ffba0-9dcb-75d0-bd64-fb7b2066372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87110392" name="019ffba7-7ae7-76c3-83f4-5c38d12bcd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2398136" name="019ffba7-7ae7-76c3-83f4-5c38d12bcd0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LAP mit Holzrahmen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39933758" name="019ffb64-36b7-7c38-b5c2-f9e467a9011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8320901" name="019ffb64-36b7-7c38-b5c2-f9e467a9011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Tankraum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</w:tc>
        <w:tc>
          <w:p>
            <w:pPr>
              <w:spacing w:before="0" w:after="0" w:line="240" w:lineRule="auto"/>
            </w:pPr>
            <w:r>
              <w:t>Öltank 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043817116" name="019ffb66-0449-772a-b1be-9cd57698b59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9013057" name="019ffb66-0449-772a-b1be-9cd57698b596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33820639" name="019ffba1-8887-74a2-84c8-40864e7bdfb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7790868" name="019ffba1-8887-74a2-84c8-40864e7bdfb6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UG-DG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17526725" name="019ffba3-0aa4-74cb-9db1-6f343ef73c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3808410" name="019ffba3-0aa4-74cb-9db1-6f343ef73c51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Fassade/ Dach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Wand/ Dach</w:t>
            </w:r>
          </w:p>
        </w:tc>
        <w:tc>
          <w:p>
            <w:pPr>
              <w:spacing w:before="0" w:after="0" w:line="240" w:lineRule="auto"/>
            </w:pPr>
            <w:r>
              <w:t>Wand/ Dach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1298198318" name="019ffbac-7224-776f-adef-604c3b15545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010949" name="019ffbac-7224-776f-adef-604c3b15545f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Talweg 3, 8165 Schleinikon</w:t>
          </w:r>
        </w:p>
        <w:p>
          <w:pPr>
            <w:spacing w:before="0" w:after="0"/>
          </w:pPr>
          <w:r>
            <w:t>DN 1087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footer.xml" Type="http://schemas.openxmlformats.org/officeDocument/2006/relationships/footer" Id="rId17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